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7582483" name="4b050f00-4794-11f0-a5f9-d1d5551f26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8616258" name="4b050f00-4794-11f0-a5f9-d1d5551f26c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Dorfstr.23. 9249 Algetshausen</w:t>
          </w:r>
        </w:p>
        <w:p>
          <w:pPr>
            <w:spacing w:before="0" w:after="0"/>
          </w:pPr>
          <w:r>
            <w:t>338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